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826" w:rsidRPr="00642077" w:rsidRDefault="00BA6826" w:rsidP="00BA6826">
      <w:pPr>
        <w:jc w:val="right"/>
        <w:rPr>
          <w:rFonts w:ascii="PT Astra Serif" w:hAnsi="PT Astra Serif"/>
          <w:sz w:val="28"/>
          <w:szCs w:val="28"/>
        </w:rPr>
      </w:pPr>
      <w:r w:rsidRPr="00642077">
        <w:rPr>
          <w:rFonts w:ascii="PT Astra Serif" w:hAnsi="PT Astra Serif"/>
          <w:sz w:val="28"/>
          <w:szCs w:val="28"/>
        </w:rPr>
        <w:t xml:space="preserve">Приложение </w:t>
      </w:r>
      <w:r w:rsidR="00140B5D">
        <w:rPr>
          <w:rFonts w:ascii="PT Astra Serif" w:hAnsi="PT Astra Serif"/>
          <w:sz w:val="28"/>
          <w:szCs w:val="28"/>
        </w:rPr>
        <w:t>8</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к решению Собрани</w:t>
      </w:r>
      <w:r>
        <w:rPr>
          <w:rFonts w:ascii="PT Astra Serif" w:hAnsi="PT Astra Serif"/>
          <w:sz w:val="28"/>
          <w:szCs w:val="28"/>
        </w:rPr>
        <w:t>я</w:t>
      </w:r>
      <w:r w:rsidRPr="002B694E">
        <w:rPr>
          <w:rFonts w:ascii="PT Astra Serif" w:hAnsi="PT Astra Serif"/>
          <w:sz w:val="28"/>
          <w:szCs w:val="28"/>
        </w:rPr>
        <w:t xml:space="preserve"> представителей</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 xml:space="preserve">муниципального образования </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 xml:space="preserve">Огаревское </w:t>
      </w:r>
      <w:proofErr w:type="spellStart"/>
      <w:r w:rsidRPr="002B694E">
        <w:rPr>
          <w:rFonts w:ascii="PT Astra Serif" w:hAnsi="PT Astra Serif"/>
          <w:sz w:val="28"/>
          <w:szCs w:val="28"/>
        </w:rPr>
        <w:t>Щекинского</w:t>
      </w:r>
      <w:proofErr w:type="spellEnd"/>
      <w:r w:rsidRPr="002B694E">
        <w:rPr>
          <w:rFonts w:ascii="PT Astra Serif" w:hAnsi="PT Astra Serif"/>
          <w:sz w:val="28"/>
          <w:szCs w:val="28"/>
        </w:rPr>
        <w:t xml:space="preserve"> района</w:t>
      </w:r>
    </w:p>
    <w:p w:rsidR="002B694E" w:rsidRDefault="002B694E" w:rsidP="002B694E">
      <w:pPr>
        <w:shd w:val="clear" w:color="auto" w:fill="FFFFFF"/>
        <w:spacing w:line="276" w:lineRule="auto"/>
        <w:ind w:firstLine="709"/>
        <w:jc w:val="both"/>
        <w:rPr>
          <w:rFonts w:ascii="PT Astra Serif" w:eastAsiaTheme="minorHAnsi" w:hAnsi="PT Astra Serif" w:cs="Arial"/>
          <w:bCs/>
          <w:sz w:val="28"/>
          <w:szCs w:val="28"/>
          <w:lang w:eastAsia="en-US"/>
        </w:rPr>
      </w:pPr>
    </w:p>
    <w:p w:rsidR="00BA6826" w:rsidRPr="00BA6826" w:rsidRDefault="00BA6826" w:rsidP="00BA6826">
      <w:pPr>
        <w:shd w:val="clear" w:color="auto" w:fill="FFFFFF"/>
        <w:spacing w:line="276" w:lineRule="auto"/>
        <w:ind w:firstLine="708"/>
        <w:jc w:val="center"/>
        <w:rPr>
          <w:rFonts w:ascii="PT Astra Serif" w:hAnsi="PT Astra Serif"/>
          <w:b/>
          <w:sz w:val="28"/>
          <w:szCs w:val="28"/>
        </w:rPr>
      </w:pPr>
      <w:r w:rsidRPr="00BA6826">
        <w:rPr>
          <w:rFonts w:ascii="PT Astra Serif" w:hAnsi="PT Astra Serif"/>
          <w:b/>
          <w:sz w:val="28"/>
          <w:szCs w:val="28"/>
        </w:rPr>
        <w:t xml:space="preserve">КАРТА </w:t>
      </w:r>
      <w:r w:rsidR="00140B5D">
        <w:rPr>
          <w:rFonts w:ascii="PT Astra Serif" w:hAnsi="PT Astra Serif"/>
          <w:b/>
          <w:sz w:val="28"/>
          <w:szCs w:val="28"/>
        </w:rPr>
        <w:t>ТЕРРИТОРИЙ ОБЪЕКТОВ КУЛЬТУРНОГО НАСЛЕДИЯ</w:t>
      </w:r>
      <w:r w:rsidR="00140B5D">
        <w:rPr>
          <w:rFonts w:ascii="PT Astra Serif" w:hAnsi="PT Astra Serif"/>
          <w:b/>
          <w:noProof/>
          <w:sz w:val="28"/>
          <w:szCs w:val="28"/>
        </w:rPr>
        <w:drawing>
          <wp:inline distT="0" distB="0" distL="0" distR="0">
            <wp:extent cx="5536645" cy="7824486"/>
            <wp:effectExtent l="0" t="0" r="6985" b="5080"/>
            <wp:docPr id="33" name="Рисунок 33" descr="\\10.50.62.185\архитектура\ДОКУМЕНТЫ ТЕРРИТОРИАЛЬНОГО ПЛАНИРОВАНИЯ -все-\АКТУАЛИЗАЦИЯ ДТП  2019-2020\Огаревское по контракту 2019\Утверждение ГП и ПЗЗ\Генеральный план\матер по обоснованию карты\3. Карта территорий ОКН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0.50.62.185\архитектура\ДОКУМЕНТЫ ТЕРРИТОРИАЛЬНОГО ПЛАНИРОВАНИЯ -все-\АКТУАЛИЗАЦИЯ ДТП  2019-2020\Огаревское по контракту 2019\Утверждение ГП и ПЗЗ\Генеральный план\матер по обоснованию карты\3. Карта территорий ОКН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36566" cy="7824374"/>
                    </a:xfrm>
                    <a:prstGeom prst="rect">
                      <a:avLst/>
                    </a:prstGeom>
                    <a:noFill/>
                    <a:ln>
                      <a:noFill/>
                    </a:ln>
                  </pic:spPr>
                </pic:pic>
              </a:graphicData>
            </a:graphic>
          </wp:inline>
        </w:drawing>
      </w:r>
    </w:p>
    <w:p w:rsidR="00140B5D" w:rsidRDefault="00140B5D" w:rsidP="00140B5D">
      <w:pPr>
        <w:rPr>
          <w:rFonts w:ascii="PT Astra Serif" w:hAnsi="PT Astra Serif"/>
          <w:sz w:val="28"/>
          <w:szCs w:val="28"/>
        </w:rPr>
      </w:pPr>
      <w:bookmarkStart w:id="0" w:name="_GoBack"/>
      <w:bookmarkEnd w:id="0"/>
    </w:p>
    <w:sectPr w:rsidR="00140B5D" w:rsidSect="00234556">
      <w:footerReference w:type="default" r:id="rId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F12" w:rsidRDefault="00631F12">
      <w:r>
        <w:separator/>
      </w:r>
    </w:p>
  </w:endnote>
  <w:endnote w:type="continuationSeparator" w:id="0">
    <w:p w:rsidR="00631F12" w:rsidRDefault="0063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rsidP="00C04EC8">
    <w:pPr>
      <w:pStyle w:val="ac"/>
      <w:tabs>
        <w:tab w:val="clear" w:pos="4677"/>
        <w:tab w:val="clear" w:pos="9355"/>
        <w:tab w:val="center" w:pos="9214"/>
        <w:tab w:val="right" w:pos="1431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F12" w:rsidRDefault="00631F12">
      <w:r>
        <w:separator/>
      </w:r>
    </w:p>
  </w:footnote>
  <w:footnote w:type="continuationSeparator" w:id="0">
    <w:p w:rsidR="00631F12" w:rsidRDefault="00631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644"/>
        </w:tabs>
        <w:ind w:left="644" w:hanging="360"/>
      </w:pPr>
      <w:rPr>
        <w:rFonts w:ascii="Symbol" w:hAnsi="Symbol"/>
      </w:rPr>
    </w:lvl>
  </w:abstractNum>
  <w:abstractNum w:abstractNumId="1">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2">
    <w:nsid w:val="0000000C"/>
    <w:multiLevelType w:val="singleLevel"/>
    <w:tmpl w:val="0000000C"/>
    <w:name w:val="WW8Num12"/>
    <w:lvl w:ilvl="0">
      <w:start w:val="1"/>
      <w:numFmt w:val="decimal"/>
      <w:lvlText w:val="%1."/>
      <w:lvlJc w:val="left"/>
      <w:pPr>
        <w:tabs>
          <w:tab w:val="num" w:pos="0"/>
        </w:tabs>
        <w:ind w:left="720" w:hanging="360"/>
      </w:pPr>
      <w:rPr>
        <w:rFonts w:cs="Times New Roman"/>
        <w:i w:val="0"/>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812E4"/>
    <w:multiLevelType w:val="hybridMultilevel"/>
    <w:tmpl w:val="F11C5B5C"/>
    <w:styleLink w:val="21"/>
    <w:lvl w:ilvl="0" w:tplc="348E989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D9324CD"/>
    <w:multiLevelType w:val="hybridMultilevel"/>
    <w:tmpl w:val="2104E846"/>
    <w:styleLink w:val="35"/>
    <w:lvl w:ilvl="0" w:tplc="2104E846">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FD82C7C"/>
    <w:multiLevelType w:val="hybridMultilevel"/>
    <w:tmpl w:val="2104E846"/>
    <w:numStyleLink w:val="35"/>
  </w:abstractNum>
  <w:abstractNum w:abstractNumId="10">
    <w:nsid w:val="31EA1679"/>
    <w:multiLevelType w:val="hybridMultilevel"/>
    <w:tmpl w:val="4E4E85B2"/>
    <w:lvl w:ilvl="0" w:tplc="94201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345307"/>
    <w:multiLevelType w:val="multilevel"/>
    <w:tmpl w:val="1B141C48"/>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3B2C50E1"/>
    <w:multiLevelType w:val="hybridMultilevel"/>
    <w:tmpl w:val="3D6E2A26"/>
    <w:lvl w:ilvl="0" w:tplc="04190001">
      <w:start w:val="1"/>
      <w:numFmt w:val="bullet"/>
      <w:lvlText w:val=""/>
      <w:lvlJc w:val="left"/>
      <w:pPr>
        <w:ind w:left="720" w:hanging="360"/>
      </w:pPr>
      <w:rPr>
        <w:rFonts w:ascii="Symbol" w:hAnsi="Symbol"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4F91C72"/>
    <w:multiLevelType w:val="hybridMultilevel"/>
    <w:tmpl w:val="9F7E4C18"/>
    <w:lvl w:ilvl="0" w:tplc="61EC01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6AE1F58"/>
    <w:multiLevelType w:val="hybridMultilevel"/>
    <w:tmpl w:val="46D82530"/>
    <w:lvl w:ilvl="0" w:tplc="FFA893DE">
      <w:start w:val="1"/>
      <w:numFmt w:val="decimal"/>
      <w:pStyle w:val="a2"/>
      <w:lvlText w:val="%1"/>
      <w:lvlJc w:val="left"/>
      <w:pPr>
        <w:ind w:left="252"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1C1154"/>
    <w:multiLevelType w:val="hybridMultilevel"/>
    <w:tmpl w:val="CB785E84"/>
    <w:lvl w:ilvl="0" w:tplc="5770EE4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10"/>
  </w:num>
  <w:num w:numId="2">
    <w:abstractNumId w:val="10"/>
    <w:lvlOverride w:ilvl="0">
      <w:startOverride w:val="1"/>
    </w:lvlOverride>
  </w:num>
  <w:num w:numId="3">
    <w:abstractNumId w:val="17"/>
  </w:num>
  <w:num w:numId="4">
    <w:abstractNumId w:val="17"/>
    <w:lvlOverride w:ilvl="0">
      <w:startOverride w:val="1"/>
    </w:lvlOverride>
  </w:num>
  <w:num w:numId="5">
    <w:abstractNumId w:val="6"/>
  </w:num>
  <w:num w:numId="6">
    <w:abstractNumId w:val="7"/>
  </w:num>
  <w:num w:numId="7">
    <w:abstractNumId w:val="15"/>
  </w:num>
  <w:num w:numId="8">
    <w:abstractNumId w:val="19"/>
  </w:num>
  <w:num w:numId="9">
    <w:abstractNumId w:val="3"/>
  </w:num>
  <w:num w:numId="10">
    <w:abstractNumId w:val="4"/>
  </w:num>
  <w:num w:numId="11">
    <w:abstractNumId w:val="14"/>
  </w:num>
  <w:num w:numId="12">
    <w:abstractNumId w:val="13"/>
  </w:num>
  <w:num w:numId="13">
    <w:abstractNumId w:val="11"/>
  </w:num>
  <w:num w:numId="14">
    <w:abstractNumId w:val="5"/>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6"/>
  </w:num>
  <w:num w:numId="19">
    <w:abstractNumId w:val="18"/>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E05"/>
    <w:rsid w:val="000023BB"/>
    <w:rsid w:val="000D7169"/>
    <w:rsid w:val="00115A26"/>
    <w:rsid w:val="00140B5D"/>
    <w:rsid w:val="0014126F"/>
    <w:rsid w:val="001631A6"/>
    <w:rsid w:val="00190195"/>
    <w:rsid w:val="0022558F"/>
    <w:rsid w:val="00234556"/>
    <w:rsid w:val="0029436B"/>
    <w:rsid w:val="0029656D"/>
    <w:rsid w:val="002A63A9"/>
    <w:rsid w:val="002B694E"/>
    <w:rsid w:val="002B6DA8"/>
    <w:rsid w:val="002B7B50"/>
    <w:rsid w:val="002D3519"/>
    <w:rsid w:val="003D5770"/>
    <w:rsid w:val="003E6CCD"/>
    <w:rsid w:val="0041270B"/>
    <w:rsid w:val="00481730"/>
    <w:rsid w:val="00497AA3"/>
    <w:rsid w:val="0050033D"/>
    <w:rsid w:val="0053083C"/>
    <w:rsid w:val="005A1F27"/>
    <w:rsid w:val="00631F12"/>
    <w:rsid w:val="00642077"/>
    <w:rsid w:val="00665313"/>
    <w:rsid w:val="006A24A5"/>
    <w:rsid w:val="006C32ED"/>
    <w:rsid w:val="007C6CFE"/>
    <w:rsid w:val="00891C3E"/>
    <w:rsid w:val="008A0056"/>
    <w:rsid w:val="008F7F60"/>
    <w:rsid w:val="00A03B43"/>
    <w:rsid w:val="00A11984"/>
    <w:rsid w:val="00AC43B7"/>
    <w:rsid w:val="00B70406"/>
    <w:rsid w:val="00B726C2"/>
    <w:rsid w:val="00BA6826"/>
    <w:rsid w:val="00BB23DC"/>
    <w:rsid w:val="00C04EC8"/>
    <w:rsid w:val="00C23B74"/>
    <w:rsid w:val="00CA1F48"/>
    <w:rsid w:val="00D16758"/>
    <w:rsid w:val="00D40E05"/>
    <w:rsid w:val="00D4470B"/>
    <w:rsid w:val="00D473FB"/>
    <w:rsid w:val="00D76CAA"/>
    <w:rsid w:val="00EF13D6"/>
    <w:rsid w:val="00F80830"/>
    <w:rsid w:val="00FA75EE"/>
    <w:rsid w:val="00FE3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Words>
  <Characters>132</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2021-04-19T06:05:00Z</cp:lastPrinted>
  <dcterms:created xsi:type="dcterms:W3CDTF">2021-06-15T14:25:00Z</dcterms:created>
  <dcterms:modified xsi:type="dcterms:W3CDTF">2021-06-15T14:26:00Z</dcterms:modified>
</cp:coreProperties>
</file>